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465 Street Dance Choreography Юніори Duo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Ольга Дробиш (Київ) \ Olha LeRoy</w:t>
      </w:r>
    </w:p>
    <w:p>
      <w:pPr>
        <w:spacing w:before="0" w:after="0"/>
      </w:pPr>
      <w:r>
        <w:t>C - Тетяна Фурманова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KATiA (Чернігів)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#844 Вікторія Зубанова, Єгор Мільчевський - 1 місце</w:t>
      </w:r>
    </w:p>
    <w:p>
      <w:pPr>
        <w:pStyle w:val="ListNumber"/>
        <w:spacing w:before="0" w:after="0"/>
      </w:pPr>
      <w:r>
        <w:t>#886 Влада Стешенко, Катерина Бородуля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886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